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6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中医（定向）232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4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医学遗传学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钱进军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毛昕菁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李俊松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毛昕菁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李俊松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蒋凤荣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蒋凤荣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实验中医学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王一凡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张舒雯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郑亚威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医学社会学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孔青青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陈丽霞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王秋菊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张舒雯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郑亚威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医学社会学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孔青青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毛昕菁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王秋菊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宗刚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280125—002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体育Ⅳ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